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284674" name="3edaea8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155118" name="3edaea80-2e7d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7121424" name="54e57f1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763718" name="54e57f10-2e6f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Nebenstube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458868" name="d0bf46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174350" name="d0bf46c0-2e6f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507837" name="e85a250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56810" name="e85a2500-2e71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6882986" name="7627c2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075632" name="7627c2b0-2e73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rechts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128631" name="172d92b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807971" name="172d92b0-2e75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812314" name="319b18f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814767" name="319b18f0-2e77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8883286" name="558fa8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890990" name="558fa820-2e77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801222" name="7df1ae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645320" name="7df1ae20-2e78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9174024" name="c97a931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680460" name="c97a9310-2e79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rechts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302171" name="d0faef3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050311" name="d0faef30-2e7a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032888" name="8a7aeb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73758" name="8a7aebd0-2e7c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66266" name="0c59451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663249" name="0c594510-2e7e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727883" name="3ec23cf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215328" name="3ec23cf0-2e7e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1507501" name="e5a944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939469" name="e5a94490-2e6b-11f1-ab5e-7feb00f834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428359" name="6d9b7c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357919" name="6d9b7c30-2e6f-11f1-ab5e-7feb00f834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1222043" name="d03eba3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235631" name="d03eba30-2e71-11f1-ab5e-7feb00f834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866702" name="a9e62de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713752" name="a9e62de0-2e72-11f1-ab5e-7feb00f834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5634263" name="431a7f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781025" name="431a7f10-2e74-11f1-ab5e-7feb00f834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104968" name="15ec75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235247" name="15ec7540-2e77-11f1-ab5e-7feb00f834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252787" name="74433fb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415248" name="74433fb0-2e7d-11f1-ab5e-7feb00f83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294880" name="cc2e97e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742600" name="cc2e97e0-2e6b-11f1-ab5e-7feb00f834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827250" name="02b10fa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35089" name="02b10fa0-2e6c-11f1-ab5e-7feb00f834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171493" name="1c5c694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586054" name="1c5c6940-2e6c-11f1-ab5e-7feb00f834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642490" name="22de2f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80847" name="22de2f30-2e6f-11f1-ab5e-7feb00f834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8857488" name="4434e20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442782" name="4434e200-2e6f-11f1-ab5e-7feb00f8340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1293544" name="64a8c7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845075" name="64a8c730-2e75-11f1-ab5e-7feb00f834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009317" name="6b385ab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165591" name="6b385ab0-2e76-11f1-ab5e-7feb00f8340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448574" name="454f591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565390" name="454f5910-2e77-11f1-ab5e-7feb00f8340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23218" name="22237ba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989536" name="22237ba0-2e78-11f1-ab5e-7feb00f8340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823416" name="5e8d7c8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62981" name="5e8d7c80-2e78-11f1-ab5e-7feb00f834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915764" name="8c4d42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712909" name="8c4d4230-2e79-11f1-ab5e-7feb00f8340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116156" name="6e2be97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944249" name="6e2be970-2e7c-11f1-ab5e-7feb00f8340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2754841" name="9eb8ce5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260080" name="9eb8ce50-2e7c-11f1-ab5e-7feb00f8340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293231" name="34a1f15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420529" name="34a1f150-2e6c-11f1-ab5e-7feb00f8340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957153" name="03b299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63312" name="03b299c0-2e6f-11f1-ab5e-7feb00f8340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821284" name="f61820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187591" name="f61820e0-2e6f-11f1-ab5e-7feb00f8340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 / Küche rechts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217310" name="1c2a318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8793" name="1c2a3180-2e73-11f1-ab5e-7feb00f834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4262575" name="36a3fe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486285" name="36a3feb0-2e73-11f1-ab5e-7feb00f8340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rechts / Bad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310554" name="7c71300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565504" name="7c713000-2e75-11f1-ab5e-7feb00f8340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066136" name="667721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283034" name="667721c0-2e79-11f1-ab5e-7feb00f8340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315415" name="3c3402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301248" name="3c3402e0-2e7c-11f1-ab5e-7feb00f8340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255787" name="21be5cc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517684" name="21be5cc0-2e6e-11f1-ab5e-7feb00f8340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7055793" name="c49303e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25814" name="c49303e0-2e70-11f1-ab5e-7feb00f8340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5121964" name="2ed725b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87227" name="2ed725b0-2e71-11f1-ab5e-7feb00f8340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918240" name="015875c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92357" name="015875c0-2e72-11f1-ab5e-7feb00f8340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21961" name="5bb8242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338032" name="5bb82420-2e72-11f1-ab5e-7feb00f834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4459802" name="500ac6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417415" name="500ac680-2e79-11f1-ab5e-7feb00f8340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3471719" name="a4129d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452033" name="a4129dc0-2e79-11f1-ab5e-7feb00f834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Weinkeller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306325" name="1214e39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43105" name="1214e390-2e7b-11f1-ab5e-7feb00f83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9922942" name="c147496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623730" name="c1474960-2e72-11f1-ab5e-7feb00f8340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6673386" name="cf6f749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818690" name="cf6f7490-2e77-11f1-ab5e-7feb00f8340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rechts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818049" name="218eca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411848" name="218ecad0-2e7a-11f1-ab5e-7feb00f8340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Plsttenkleber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563349" name="f20321f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229048" name="f20321f0-2e7c-11f1-ab5e-7feb00f8340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1205973" name="e1679e1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64405" name="e1679e10-2e7d-11f1-ab5e-7feb00f8340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433945" name="572b79a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20175" name="572b79a0-2e7e-11f1-ab5e-7feb00f8340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